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7CC" w:rsidRDefault="008117FE" w:rsidP="00CE3AED">
      <w:pPr>
        <w:spacing w:after="0" w:line="40" w:lineRule="atLeast"/>
        <w:rPr>
          <w:rFonts w:ascii="Times New Roman" w:hAnsi="Times New Roman" w:cs="Times New Roman"/>
          <w:b/>
          <w:sz w:val="28"/>
          <w:szCs w:val="28"/>
        </w:rPr>
      </w:pPr>
      <w:r w:rsidRPr="008117FE">
        <w:rPr>
          <w:rFonts w:ascii="Times New Roman" w:hAnsi="Times New Roman" w:cs="Times New Roman"/>
          <w:b/>
          <w:sz w:val="28"/>
          <w:szCs w:val="28"/>
        </w:rPr>
        <w:t>Ngày soạn:</w:t>
      </w:r>
    </w:p>
    <w:p w:rsidR="008117FE" w:rsidRPr="008117FE" w:rsidRDefault="008117FE" w:rsidP="00CE3AED">
      <w:pPr>
        <w:spacing w:after="0" w:line="40" w:lineRule="atLeast"/>
        <w:rPr>
          <w:rFonts w:ascii="Times New Roman" w:hAnsi="Times New Roman" w:cs="Times New Roman"/>
          <w:b/>
          <w:sz w:val="28"/>
          <w:szCs w:val="28"/>
        </w:rPr>
      </w:pPr>
      <w:r w:rsidRPr="008117FE">
        <w:rPr>
          <w:rFonts w:ascii="Times New Roman" w:hAnsi="Times New Roman" w:cs="Times New Roman"/>
          <w:b/>
          <w:sz w:val="28"/>
          <w:szCs w:val="28"/>
        </w:rPr>
        <w:t>Ngày giảng:</w:t>
      </w:r>
    </w:p>
    <w:p w:rsidR="008117FE" w:rsidRPr="008117FE" w:rsidRDefault="008117FE" w:rsidP="00CE3AED">
      <w:pPr>
        <w:spacing w:after="0" w:line="40" w:lineRule="atLeast"/>
        <w:jc w:val="center"/>
        <w:rPr>
          <w:rFonts w:ascii="Times New Roman" w:hAnsi="Times New Roman" w:cs="Times New Roman"/>
          <w:b/>
          <w:sz w:val="28"/>
          <w:szCs w:val="28"/>
        </w:rPr>
      </w:pPr>
      <w:r w:rsidRPr="008117FE">
        <w:rPr>
          <w:rFonts w:ascii="Times New Roman" w:hAnsi="Times New Roman" w:cs="Times New Roman"/>
          <w:b/>
          <w:sz w:val="28"/>
          <w:szCs w:val="28"/>
        </w:rPr>
        <w:t>TUẦN 31</w:t>
      </w:r>
    </w:p>
    <w:p w:rsidR="008117FE" w:rsidRPr="008117FE" w:rsidRDefault="008117FE" w:rsidP="00CE3AED">
      <w:pPr>
        <w:spacing w:after="0" w:line="40" w:lineRule="atLeast"/>
        <w:jc w:val="center"/>
        <w:rPr>
          <w:rFonts w:ascii="Times New Roman" w:hAnsi="Times New Roman" w:cs="Times New Roman"/>
          <w:b/>
          <w:sz w:val="28"/>
          <w:szCs w:val="28"/>
        </w:rPr>
      </w:pPr>
      <w:r w:rsidRPr="008117FE">
        <w:rPr>
          <w:rFonts w:ascii="Times New Roman" w:hAnsi="Times New Roman" w:cs="Times New Roman"/>
          <w:b/>
          <w:sz w:val="28"/>
          <w:szCs w:val="28"/>
        </w:rPr>
        <w:t>ÔN TẬP BÀI HÁT: DÀN ĐỒNG CA MÙA HẠ</w:t>
      </w:r>
    </w:p>
    <w:p w:rsidR="008117FE" w:rsidRPr="008117FE" w:rsidRDefault="008117FE" w:rsidP="00CE3AED">
      <w:pPr>
        <w:spacing w:after="0" w:line="40" w:lineRule="atLeast"/>
        <w:jc w:val="center"/>
        <w:rPr>
          <w:rFonts w:ascii="Times New Roman" w:hAnsi="Times New Roman" w:cs="Times New Roman"/>
          <w:b/>
          <w:sz w:val="28"/>
          <w:szCs w:val="28"/>
        </w:rPr>
      </w:pPr>
      <w:r w:rsidRPr="008117FE">
        <w:rPr>
          <w:rFonts w:ascii="Times New Roman" w:hAnsi="Times New Roman" w:cs="Times New Roman"/>
          <w:b/>
          <w:sz w:val="28"/>
          <w:szCs w:val="28"/>
        </w:rPr>
        <w:t>NGHE NHẠC</w:t>
      </w:r>
    </w:p>
    <w:p w:rsidR="008117FE" w:rsidRPr="008117FE" w:rsidRDefault="008117FE" w:rsidP="00CE3AED">
      <w:pPr>
        <w:spacing w:after="0" w:line="40" w:lineRule="atLeast"/>
        <w:jc w:val="both"/>
        <w:rPr>
          <w:rFonts w:ascii="Times New Roman" w:hAnsi="Times New Roman" w:cs="Times New Roman"/>
          <w:b/>
          <w:imprint/>
          <w:sz w:val="28"/>
          <w:szCs w:val="28"/>
          <w:u w:val="wave" w:color="FF6600"/>
          <w:lang w:val="nl-NL"/>
        </w:rPr>
      </w:pPr>
      <w:r w:rsidRPr="008117FE">
        <w:rPr>
          <w:rFonts w:ascii="Times New Roman" w:hAnsi="Times New Roman" w:cs="Times New Roman"/>
          <w:b/>
          <w:sz w:val="28"/>
          <w:szCs w:val="28"/>
          <w:lang w:val="nl-NL"/>
        </w:rPr>
        <w:t>I. MỤC TIÊU:</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HS thuộc lời ca, thể hiện sắc thái rộn ràng, trong sáng của bài </w:t>
      </w:r>
      <w:r w:rsidRPr="008117FE">
        <w:rPr>
          <w:rFonts w:ascii="Times New Roman" w:hAnsi="Times New Roman" w:cs="Times New Roman"/>
          <w:i/>
          <w:sz w:val="28"/>
          <w:szCs w:val="28"/>
          <w:lang w:val="nl-NL"/>
        </w:rPr>
        <w:t>Dàn đồng ca mùa hạ</w:t>
      </w:r>
      <w:r w:rsidRPr="008117FE">
        <w:rPr>
          <w:rFonts w:ascii="Times New Roman" w:hAnsi="Times New Roman" w:cs="Times New Roman"/>
          <w:sz w:val="28"/>
          <w:szCs w:val="28"/>
          <w:lang w:val="nl-NL"/>
        </w:rPr>
        <w: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w:t>
      </w:r>
      <w:r w:rsidRPr="008117FE">
        <w:rPr>
          <w:rFonts w:ascii="Times New Roman" w:hAnsi="Times New Roman" w:cs="Times New Roman"/>
          <w:sz w:val="28"/>
          <w:szCs w:val="28"/>
          <w:lang w:val="nl-NL"/>
        </w:rPr>
        <w:tab/>
        <w:t xml:space="preserve">- HS tập hát kết hợp gõ đệm và vận động theo nhạc. Trình bày bài hát theo hình thức tốp ca.  </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HS nghe bài hát </w:t>
      </w:r>
      <w:r w:rsidRPr="008117FE">
        <w:rPr>
          <w:rFonts w:ascii="Times New Roman" w:hAnsi="Times New Roman" w:cs="Times New Roman"/>
          <w:i/>
          <w:sz w:val="28"/>
          <w:szCs w:val="28"/>
          <w:lang w:val="nl-NL"/>
        </w:rPr>
        <w:t xml:space="preserve">Em đi giữa biển vàng, </w:t>
      </w:r>
      <w:r w:rsidRPr="008117FE">
        <w:rPr>
          <w:rFonts w:ascii="Times New Roman" w:hAnsi="Times New Roman" w:cs="Times New Roman"/>
          <w:sz w:val="28"/>
          <w:szCs w:val="28"/>
          <w:lang w:val="nl-NL"/>
        </w:rPr>
        <w:t>nhạc Bùi Đình Thảo, lời Nguyễn Khoa Đăng – Bùi Đình Thảo</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II. ĐỒ DÙNG DẠY HỌC: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Nhạc cụ quen dùng  </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Tập hát bài </w:t>
      </w:r>
      <w:r w:rsidRPr="008117FE">
        <w:rPr>
          <w:rFonts w:ascii="Times New Roman" w:hAnsi="Times New Roman" w:cs="Times New Roman"/>
          <w:i/>
          <w:sz w:val="28"/>
          <w:szCs w:val="28"/>
          <w:lang w:val="nl-NL"/>
        </w:rPr>
        <w:t xml:space="preserve">Dàn đồng ca mùa hạ </w:t>
      </w:r>
      <w:r w:rsidRPr="008117FE">
        <w:rPr>
          <w:rFonts w:ascii="Times New Roman" w:hAnsi="Times New Roman" w:cs="Times New Roman"/>
          <w:sz w:val="28"/>
          <w:szCs w:val="28"/>
          <w:lang w:val="nl-NL"/>
        </w:rPr>
        <w:t>kết hợp gõ đệm với hai âm sắc.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xml:space="preserve">- Tập hát bài </w:t>
      </w:r>
      <w:r w:rsidRPr="008117FE">
        <w:rPr>
          <w:rFonts w:ascii="Times New Roman" w:hAnsi="Times New Roman" w:cs="Times New Roman"/>
          <w:i/>
          <w:sz w:val="28"/>
          <w:szCs w:val="28"/>
          <w:lang w:val="nl-NL"/>
        </w:rPr>
        <w:t xml:space="preserve">Dàn đồng ca mùa hạ </w:t>
      </w:r>
      <w:r w:rsidRPr="008117FE">
        <w:rPr>
          <w:rFonts w:ascii="Times New Roman" w:hAnsi="Times New Roman" w:cs="Times New Roman"/>
          <w:sz w:val="28"/>
          <w:szCs w:val="28"/>
          <w:lang w:val="nl-NL"/>
        </w:rPr>
        <w:t>kết hợp vận động theo nhạc.</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sz w:val="28"/>
          <w:szCs w:val="28"/>
          <w:lang w:val="nl-NL"/>
        </w:rPr>
        <w:tab/>
        <w:t xml:space="preserve">- Đàn giai điệu, đệm đàn và hát bài </w:t>
      </w:r>
      <w:r w:rsidRPr="008117FE">
        <w:rPr>
          <w:rFonts w:ascii="Times New Roman" w:hAnsi="Times New Roman" w:cs="Times New Roman"/>
          <w:i/>
          <w:sz w:val="28"/>
          <w:szCs w:val="28"/>
          <w:lang w:val="nl-NL"/>
        </w:rPr>
        <w:t>Em đi giữa biển vàng.</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III. CÁC HOẠT ĐỘNG DẠY VÀ HỌC:</w:t>
      </w:r>
    </w:p>
    <w:p w:rsidR="008117FE" w:rsidRPr="008117FE" w:rsidRDefault="008117FE" w:rsidP="00CE3AED">
      <w:pPr>
        <w:pStyle w:val="BodyText"/>
        <w:spacing w:line="40" w:lineRule="atLeast"/>
        <w:ind w:right="0" w:firstLine="720"/>
        <w:rPr>
          <w:sz w:val="28"/>
          <w:szCs w:val="28"/>
          <w:lang w:val="nl-NL"/>
        </w:rPr>
      </w:pPr>
      <w:r w:rsidRPr="008117FE">
        <w:rPr>
          <w:sz w:val="28"/>
          <w:szCs w:val="28"/>
          <w:lang w:val="nl-NL"/>
        </w:rPr>
        <w:t>1. Ổn định tổ chức: ( 1’) Nhắc HS sửa tư thế ngồi ngay ngắn</w:t>
      </w:r>
    </w:p>
    <w:p w:rsidR="008117FE" w:rsidRPr="008117FE" w:rsidRDefault="008117FE" w:rsidP="00CE3AED">
      <w:pPr>
        <w:pStyle w:val="BodyText"/>
        <w:spacing w:line="40" w:lineRule="atLeast"/>
        <w:ind w:right="0" w:firstLine="720"/>
        <w:rPr>
          <w:sz w:val="28"/>
          <w:szCs w:val="28"/>
          <w:lang w:val="nl-NL"/>
        </w:rPr>
      </w:pPr>
      <w:r w:rsidRPr="008117FE">
        <w:rPr>
          <w:sz w:val="28"/>
          <w:szCs w:val="28"/>
          <w:lang w:val="nl-NL"/>
        </w:rPr>
        <w:t>2. Kiểm tra bài cũ: ( 4’) Kết hợp trong khi ôn</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sz w:val="28"/>
          <w:szCs w:val="28"/>
          <w:lang w:val="nl-NL"/>
        </w:rPr>
        <w:tab/>
        <w:t>3. Bài mới: Bát nhịp cho HS luyện giọng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0"/>
        <w:gridCol w:w="3978"/>
      </w:tblGrid>
      <w:tr w:rsidR="008117FE" w:rsidRPr="008117FE" w:rsidTr="0056199E">
        <w:trPr>
          <w:trHeight w:val="421"/>
        </w:trPr>
        <w:tc>
          <w:tcPr>
            <w:tcW w:w="6120" w:type="dxa"/>
            <w:vAlign w:val="center"/>
          </w:tcPr>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GIÁO VIÊN</w:t>
            </w:r>
          </w:p>
        </w:tc>
        <w:tc>
          <w:tcPr>
            <w:tcW w:w="3978" w:type="dxa"/>
            <w:vAlign w:val="center"/>
          </w:tcPr>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HỌC SINH</w:t>
            </w:r>
          </w:p>
        </w:tc>
      </w:tr>
      <w:tr w:rsidR="008117FE" w:rsidRPr="008117FE" w:rsidTr="0056199E">
        <w:tc>
          <w:tcPr>
            <w:tcW w:w="6120" w:type="dxa"/>
          </w:tcPr>
          <w:p w:rsidR="008117FE" w:rsidRPr="008117FE" w:rsidRDefault="008117FE" w:rsidP="00CE3AED">
            <w:pPr>
              <w:numPr>
                <w:ilvl w:val="0"/>
                <w:numId w:val="11"/>
              </w:numPr>
              <w:tabs>
                <w:tab w:val="left" w:pos="720"/>
                <w:tab w:val="center" w:pos="2786"/>
              </w:tabs>
              <w:spacing w:after="0" w:line="40" w:lineRule="atLeast"/>
              <w:ind w:left="0"/>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1: ( 20’)</w:t>
            </w:r>
          </w:p>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 xml:space="preserve">Ôn tập bài hát:  </w:t>
            </w:r>
            <w:r w:rsidRPr="008117FE">
              <w:rPr>
                <w:rFonts w:ascii="Times New Roman" w:hAnsi="Times New Roman" w:cs="Times New Roman"/>
                <w:b/>
                <w:i/>
                <w:sz w:val="28"/>
                <w:szCs w:val="28"/>
                <w:lang w:val="nl-NL"/>
              </w:rPr>
              <w:t>Dàn đồng ca mùa hạ</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hát kết hợp gõ đệm theo nhịp. Sửa lại những chỗ hát sai.</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Từng tổ trình bày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Cá nhân trình bày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trình bày bài hát bằng cách hát có lĩnh xướng, đối đáp, đồng ca kết hợp gõ đệm</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hát kết hợp vận động theo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+ 2 – 3 HS làm mẫu</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Cả lớp tập hát kết hợp vận động theo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Trình bày bài hát theo nhóm, hát kết hợp gõ đệm và vận động theo nhạc.</w:t>
            </w:r>
          </w:p>
          <w:p w:rsidR="008117FE" w:rsidRPr="008117FE" w:rsidRDefault="008117FE" w:rsidP="00CE3AED">
            <w:pPr>
              <w:numPr>
                <w:ilvl w:val="0"/>
                <w:numId w:val="11"/>
              </w:numPr>
              <w:spacing w:after="0" w:line="40" w:lineRule="atLeast"/>
              <w:ind w:left="0"/>
              <w:jc w:val="center"/>
              <w:rPr>
                <w:rFonts w:ascii="Times New Roman" w:hAnsi="Times New Roman" w:cs="Times New Roman"/>
                <w:i/>
                <w:sz w:val="28"/>
                <w:szCs w:val="28"/>
                <w:lang w:val="nl-NL"/>
              </w:rPr>
            </w:pPr>
            <w:r w:rsidRPr="008117FE">
              <w:rPr>
                <w:rFonts w:ascii="Times New Roman" w:hAnsi="Times New Roman" w:cs="Times New Roman"/>
                <w:b/>
                <w:sz w:val="28"/>
                <w:szCs w:val="28"/>
                <w:lang w:val="nl-NL"/>
              </w:rPr>
              <w:t>Hoạt động 2: ( 5’)</w:t>
            </w:r>
          </w:p>
          <w:p w:rsidR="008117FE" w:rsidRPr="008117FE" w:rsidRDefault="008117FE" w:rsidP="00CE3AED">
            <w:pPr>
              <w:spacing w:after="0" w:line="40" w:lineRule="atLeast"/>
              <w:jc w:val="center"/>
              <w:rPr>
                <w:rFonts w:ascii="Times New Roman" w:hAnsi="Times New Roman" w:cs="Times New Roman"/>
                <w:i/>
                <w:sz w:val="28"/>
                <w:szCs w:val="28"/>
                <w:lang w:val="nl-NL"/>
              </w:rPr>
            </w:pPr>
            <w:r w:rsidRPr="008117FE">
              <w:rPr>
                <w:rFonts w:ascii="Times New Roman" w:hAnsi="Times New Roman" w:cs="Times New Roman"/>
                <w:b/>
                <w:sz w:val="28"/>
                <w:szCs w:val="28"/>
                <w:lang w:val="nl-NL"/>
              </w:rPr>
              <w:t xml:space="preserve">Nghe nhạc: </w:t>
            </w:r>
            <w:r w:rsidRPr="008117FE">
              <w:rPr>
                <w:rFonts w:ascii="Times New Roman" w:hAnsi="Times New Roman" w:cs="Times New Roman"/>
                <w:b/>
                <w:i/>
                <w:sz w:val="28"/>
                <w:szCs w:val="28"/>
                <w:lang w:val="nl-NL"/>
              </w:rPr>
              <w:t>Em đi giữa biển vàng</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Giới thiệu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Nghe lần thứ nhất: GV mở băng đĩa nhạc hoặc tự trình bày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lastRenderedPageBreak/>
              <w:t>- Trao đổi về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nói cảm nhận về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nói về những hình ảnh đẹp trong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diễn tả lại một nét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Nghe lần thứ hai: HS có thể nghe nhạc kết hợp với các hoạt động: hát hoà theo, vẽ tranh (đơn giản) diễn tả cảm nhận về bản nhạc, vận động theo nhạc đu đưa, lắc lư, nhún nhảy, múa, gõ nhịp…</w:t>
            </w:r>
          </w:p>
          <w:p w:rsidR="008117FE" w:rsidRPr="008117FE" w:rsidRDefault="008117FE" w:rsidP="00CE3AED">
            <w:pPr>
              <w:numPr>
                <w:ilvl w:val="0"/>
                <w:numId w:val="11"/>
              </w:numPr>
              <w:spacing w:after="0" w:line="40" w:lineRule="atLeast"/>
              <w:ind w:left="0"/>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3: (5’)</w:t>
            </w:r>
          </w:p>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Cũng cố và dặn dò</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Cho cả lớp đứng lên hát lại bài hát “dàn đồng ca mùa hạ” sau đó GV nhận xét và khen những em có tinh thần học tập tốt và phản ánh nhưng em chưa có ý thức học tập</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Dặn các em về học thuộc lời bài hát và xem trước bài mới.</w:t>
            </w:r>
          </w:p>
        </w:tc>
        <w:tc>
          <w:tcPr>
            <w:tcW w:w="3978" w:type="dxa"/>
          </w:tcPr>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lastRenderedPageBreak/>
              <w:t>- HS ghi bài</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thực hiện</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trình bày</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thực hiện</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hát, vận động</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- 5-6 HS trình bày</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ghi bài</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theo dõi</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nghe bài hát</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lastRenderedPageBreak/>
              <w:t>- Trao đổi bài hát</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xml:space="preserve"> </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xml:space="preserve"> </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nghe nhạc, hoạt động</w:t>
            </w: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r w:rsidRPr="008117FE">
              <w:rPr>
                <w:rFonts w:ascii="Times New Roman" w:hAnsi="Times New Roman" w:cs="Times New Roman"/>
                <w:sz w:val="28"/>
                <w:szCs w:val="28"/>
              </w:rPr>
              <w:t>- HS làm theo</w:t>
            </w: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r w:rsidRPr="008117FE">
              <w:rPr>
                <w:rFonts w:ascii="Times New Roman" w:hAnsi="Times New Roman" w:cs="Times New Roman"/>
                <w:sz w:val="28"/>
                <w:szCs w:val="28"/>
              </w:rPr>
              <w:t>- HS nghe và ghi nhớ</w:t>
            </w:r>
          </w:p>
        </w:tc>
      </w:tr>
    </w:tbl>
    <w:p w:rsidR="008117FE" w:rsidRDefault="008117FE" w:rsidP="00CE3AED">
      <w:pPr>
        <w:spacing w:after="0" w:line="40" w:lineRule="atLeast"/>
        <w:rPr>
          <w:rFonts w:ascii="Times New Roman" w:hAnsi="Times New Roman" w:cs="Times New Roman"/>
          <w:sz w:val="28"/>
          <w:szCs w:val="28"/>
        </w:rPr>
      </w:pPr>
    </w:p>
    <w:p w:rsidR="00CE3AED" w:rsidRDefault="00CE3AED" w:rsidP="00CE3AED">
      <w:pPr>
        <w:spacing w:after="0" w:line="40" w:lineRule="atLeast"/>
        <w:rPr>
          <w:rFonts w:ascii="Times New Roman" w:hAnsi="Times New Roman" w:cs="Times New Roman"/>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625F63" w:rsidRDefault="00625F63"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p w:rsidR="00CE3AED" w:rsidRDefault="00CE3AED" w:rsidP="00CE3AED">
      <w:pPr>
        <w:spacing w:after="0" w:line="40" w:lineRule="atLeast"/>
        <w:rPr>
          <w:rFonts w:ascii="Times New Roman" w:hAnsi="Times New Roman" w:cs="Times New Roman"/>
          <w:b/>
          <w:sz w:val="28"/>
          <w:szCs w:val="28"/>
        </w:rPr>
      </w:pPr>
    </w:p>
    <w:sectPr w:rsidR="00CE3AED" w:rsidSect="00625F63">
      <w:headerReference w:type="default" r:id="rId7"/>
      <w:pgSz w:w="12240" w:h="15840"/>
      <w:pgMar w:top="1440" w:right="720" w:bottom="108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6B9" w:rsidRDefault="002D46B9" w:rsidP="008D7117">
      <w:pPr>
        <w:spacing w:after="0" w:line="240" w:lineRule="auto"/>
      </w:pPr>
      <w:r>
        <w:separator/>
      </w:r>
    </w:p>
  </w:endnote>
  <w:endnote w:type="continuationSeparator" w:id="1">
    <w:p w:rsidR="002D46B9" w:rsidRDefault="002D46B9" w:rsidP="008D7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6B9" w:rsidRDefault="002D46B9" w:rsidP="008D7117">
      <w:pPr>
        <w:spacing w:after="0" w:line="240" w:lineRule="auto"/>
      </w:pPr>
      <w:r>
        <w:separator/>
      </w:r>
    </w:p>
  </w:footnote>
  <w:footnote w:type="continuationSeparator" w:id="1">
    <w:p w:rsidR="002D46B9" w:rsidRDefault="002D46B9" w:rsidP="008D7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93" w:rsidRDefault="00FA0893">
    <w:pPr>
      <w:pStyle w:val="Header"/>
      <w:rPr>
        <w:sz w:val="28"/>
        <w:szCs w:val="28"/>
      </w:rPr>
    </w:pPr>
  </w:p>
  <w:p w:rsidR="00FA0893" w:rsidRPr="00FE742F" w:rsidRDefault="00FA0893">
    <w:pPr>
      <w:pStyle w:val="Header"/>
      <w:rPr>
        <w:i/>
        <w:sz w:val="28"/>
        <w:szCs w:val="28"/>
      </w:rPr>
    </w:pPr>
    <w:r w:rsidRPr="00FE742F">
      <w:rPr>
        <w:i/>
        <w:sz w:val="28"/>
        <w:szCs w:val="28"/>
      </w:rPr>
      <w:t xml:space="preserve">  Trường Tiểu học Bình Khê II                   </w:t>
    </w:r>
    <w:r>
      <w:rPr>
        <w:i/>
        <w:sz w:val="28"/>
        <w:szCs w:val="28"/>
      </w:rPr>
      <w:t xml:space="preserve">     </w:t>
    </w:r>
    <w:r w:rsidRPr="00FE742F">
      <w:rPr>
        <w:i/>
        <w:sz w:val="28"/>
        <w:szCs w:val="28"/>
      </w:rPr>
      <w:t xml:space="preserve">                             Giáo án Âm nhạc lớp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5B039A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lvl w:ilvl="0">
      <w:start w:val="5"/>
      <w:numFmt w:val="bullet"/>
      <w:lvlText w:val="-"/>
      <w:lvlJc w:val="left"/>
      <w:pPr>
        <w:tabs>
          <w:tab w:val="num" w:pos="360"/>
        </w:tabs>
        <w:ind w:left="360" w:hanging="360"/>
      </w:pPr>
      <w:rPr>
        <w:rFonts w:ascii="VNI-Times" w:eastAsia="Times New Roman" w:hAnsi="VN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10"/>
    <w:multiLevelType w:val="multilevel"/>
    <w:tmpl w:val="00000010"/>
    <w:lvl w:ilvl="0">
      <w:start w:val="1"/>
      <w:numFmt w:val="decimal"/>
      <w:lvlText w:val="%1."/>
      <w:lvlJc w:val="left"/>
      <w:pPr>
        <w:tabs>
          <w:tab w:val="num" w:pos="1080"/>
        </w:tabs>
        <w:ind w:left="1080" w:hanging="360"/>
      </w:pPr>
      <w:rPr>
        <w:rFonts w:hint="default"/>
        <w:b/>
        <w:i/>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0000015"/>
    <w:multiLevelType w:val="multilevel"/>
    <w:tmpl w:val="00000015"/>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18"/>
    <w:multiLevelType w:val="multilevel"/>
    <w:tmpl w:val="000000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1A"/>
    <w:multiLevelType w:val="multilevel"/>
    <w:tmpl w:val="000000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D"/>
    <w:multiLevelType w:val="singleLevel"/>
    <w:tmpl w:val="0000001D"/>
    <w:lvl w:ilvl="0">
      <w:start w:val="1"/>
      <w:numFmt w:val="decimal"/>
      <w:lvlText w:val="%1."/>
      <w:lvlJc w:val="left"/>
      <w:pPr>
        <w:tabs>
          <w:tab w:val="num" w:pos="1080"/>
        </w:tabs>
        <w:ind w:left="1080" w:hanging="360"/>
      </w:pPr>
      <w:rPr>
        <w:rFonts w:hint="default"/>
      </w:rPr>
    </w:lvl>
  </w:abstractNum>
  <w:abstractNum w:abstractNumId="8">
    <w:nsid w:val="00000021"/>
    <w:multiLevelType w:val="multilevel"/>
    <w:tmpl w:val="0000002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29"/>
    <w:multiLevelType w:val="multilevel"/>
    <w:tmpl w:val="1190FD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2A"/>
    <w:multiLevelType w:val="multilevel"/>
    <w:tmpl w:val="0000002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000002C"/>
    <w:multiLevelType w:val="multilevel"/>
    <w:tmpl w:val="000000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0000002D"/>
    <w:multiLevelType w:val="multilevel"/>
    <w:tmpl w:val="0000002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2E"/>
    <w:multiLevelType w:val="multilevel"/>
    <w:tmpl w:val="0000002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54E1424"/>
    <w:multiLevelType w:val="hybridMultilevel"/>
    <w:tmpl w:val="941090DE"/>
    <w:lvl w:ilvl="0" w:tplc="7BC251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83628E"/>
    <w:multiLevelType w:val="hybridMultilevel"/>
    <w:tmpl w:val="309C5AB6"/>
    <w:lvl w:ilvl="0" w:tplc="988C9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87529"/>
    <w:multiLevelType w:val="hybridMultilevel"/>
    <w:tmpl w:val="ED6CEA98"/>
    <w:lvl w:ilvl="0" w:tplc="204EC3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DB578C"/>
    <w:multiLevelType w:val="hybridMultilevel"/>
    <w:tmpl w:val="2B56012C"/>
    <w:lvl w:ilvl="0" w:tplc="18086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D70B2C"/>
    <w:multiLevelType w:val="hybridMultilevel"/>
    <w:tmpl w:val="1CEE5BFE"/>
    <w:lvl w:ilvl="0" w:tplc="BC325512">
      <w:start w:val="1"/>
      <w:numFmt w:val="decimal"/>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10666C"/>
    <w:multiLevelType w:val="hybridMultilevel"/>
    <w:tmpl w:val="FF5AD560"/>
    <w:lvl w:ilvl="0" w:tplc="F6A23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32749"/>
    <w:multiLevelType w:val="hybridMultilevel"/>
    <w:tmpl w:val="9AD6A16A"/>
    <w:lvl w:ilvl="0" w:tplc="388CD8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C6F9D"/>
    <w:multiLevelType w:val="hybridMultilevel"/>
    <w:tmpl w:val="634E0A12"/>
    <w:lvl w:ilvl="0" w:tplc="8312EE0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2425B8"/>
    <w:multiLevelType w:val="hybridMultilevel"/>
    <w:tmpl w:val="610449EA"/>
    <w:lvl w:ilvl="0" w:tplc="38C8A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510DEB"/>
    <w:multiLevelType w:val="hybridMultilevel"/>
    <w:tmpl w:val="7174D4C8"/>
    <w:lvl w:ilvl="0" w:tplc="08FC29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F3A6C"/>
    <w:multiLevelType w:val="hybridMultilevel"/>
    <w:tmpl w:val="A5ECC112"/>
    <w:lvl w:ilvl="0" w:tplc="1EC617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D44A95"/>
    <w:multiLevelType w:val="hybridMultilevel"/>
    <w:tmpl w:val="2EF01090"/>
    <w:lvl w:ilvl="0" w:tplc="AEDA94BC">
      <w:start w:val="1"/>
      <w:numFmt w:val="decimal"/>
      <w:lvlText w:val="%1."/>
      <w:lvlJc w:val="left"/>
      <w:pPr>
        <w:ind w:left="1069" w:hanging="360"/>
      </w:pPr>
      <w:rPr>
        <w:rFonts w:ascii="Times New Roman" w:eastAsiaTheme="minorHAnsi" w:hAnsi="Times New Roman" w:cs="Times New Roman"/>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9"/>
  </w:num>
  <w:num w:numId="3">
    <w:abstractNumId w:val="10"/>
  </w:num>
  <w:num w:numId="4">
    <w:abstractNumId w:val="8"/>
  </w:num>
  <w:num w:numId="5">
    <w:abstractNumId w:val="1"/>
  </w:num>
  <w:num w:numId="6">
    <w:abstractNumId w:val="6"/>
  </w:num>
  <w:num w:numId="7">
    <w:abstractNumId w:val="12"/>
  </w:num>
  <w:num w:numId="8">
    <w:abstractNumId w:val="13"/>
  </w:num>
  <w:num w:numId="9">
    <w:abstractNumId w:val="5"/>
  </w:num>
  <w:num w:numId="10">
    <w:abstractNumId w:val="11"/>
  </w:num>
  <w:num w:numId="11">
    <w:abstractNumId w:val="4"/>
  </w:num>
  <w:num w:numId="12">
    <w:abstractNumId w:val="7"/>
  </w:num>
  <w:num w:numId="13">
    <w:abstractNumId w:val="3"/>
  </w:num>
  <w:num w:numId="14">
    <w:abstractNumId w:val="0"/>
  </w:num>
  <w:num w:numId="15">
    <w:abstractNumId w:val="21"/>
  </w:num>
  <w:num w:numId="16">
    <w:abstractNumId w:val="19"/>
  </w:num>
  <w:num w:numId="17">
    <w:abstractNumId w:val="15"/>
  </w:num>
  <w:num w:numId="18">
    <w:abstractNumId w:val="22"/>
  </w:num>
  <w:num w:numId="19">
    <w:abstractNumId w:val="17"/>
  </w:num>
  <w:num w:numId="20">
    <w:abstractNumId w:val="20"/>
  </w:num>
  <w:num w:numId="21">
    <w:abstractNumId w:val="24"/>
  </w:num>
  <w:num w:numId="22">
    <w:abstractNumId w:val="16"/>
  </w:num>
  <w:num w:numId="23">
    <w:abstractNumId w:val="23"/>
  </w:num>
  <w:num w:numId="24">
    <w:abstractNumId w:val="18"/>
  </w:num>
  <w:num w:numId="25">
    <w:abstractNumId w:val="25"/>
  </w:num>
  <w:num w:numId="26">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01A6"/>
    <w:rsid w:val="0005113B"/>
    <w:rsid w:val="000935D4"/>
    <w:rsid w:val="000966DA"/>
    <w:rsid w:val="000C07F7"/>
    <w:rsid w:val="000F34E3"/>
    <w:rsid w:val="00154AAB"/>
    <w:rsid w:val="00175B4C"/>
    <w:rsid w:val="00180FE4"/>
    <w:rsid w:val="00193FB8"/>
    <w:rsid w:val="001B7354"/>
    <w:rsid w:val="001F2672"/>
    <w:rsid w:val="00237827"/>
    <w:rsid w:val="00237D23"/>
    <w:rsid w:val="00296430"/>
    <w:rsid w:val="002A56B3"/>
    <w:rsid w:val="002D46B9"/>
    <w:rsid w:val="002D647B"/>
    <w:rsid w:val="0031760C"/>
    <w:rsid w:val="00365380"/>
    <w:rsid w:val="003741FC"/>
    <w:rsid w:val="004177CC"/>
    <w:rsid w:val="00432400"/>
    <w:rsid w:val="004533F2"/>
    <w:rsid w:val="0046639A"/>
    <w:rsid w:val="004724A9"/>
    <w:rsid w:val="00474DD3"/>
    <w:rsid w:val="0048086D"/>
    <w:rsid w:val="00490515"/>
    <w:rsid w:val="004D2A65"/>
    <w:rsid w:val="004D5478"/>
    <w:rsid w:val="004E720F"/>
    <w:rsid w:val="005147F1"/>
    <w:rsid w:val="005232AE"/>
    <w:rsid w:val="005324D6"/>
    <w:rsid w:val="0056199E"/>
    <w:rsid w:val="005C0DDE"/>
    <w:rsid w:val="005C7806"/>
    <w:rsid w:val="005D6A7B"/>
    <w:rsid w:val="005D7425"/>
    <w:rsid w:val="0062482F"/>
    <w:rsid w:val="00625F63"/>
    <w:rsid w:val="00633462"/>
    <w:rsid w:val="0064288B"/>
    <w:rsid w:val="00653B92"/>
    <w:rsid w:val="006772F0"/>
    <w:rsid w:val="0068321B"/>
    <w:rsid w:val="00696402"/>
    <w:rsid w:val="006A2A23"/>
    <w:rsid w:val="006C68B3"/>
    <w:rsid w:val="00701769"/>
    <w:rsid w:val="00705D58"/>
    <w:rsid w:val="007155CC"/>
    <w:rsid w:val="0074402E"/>
    <w:rsid w:val="00767B5A"/>
    <w:rsid w:val="00767B6F"/>
    <w:rsid w:val="00777D5D"/>
    <w:rsid w:val="007801A6"/>
    <w:rsid w:val="008117FE"/>
    <w:rsid w:val="008168A1"/>
    <w:rsid w:val="00823358"/>
    <w:rsid w:val="00843B06"/>
    <w:rsid w:val="0086079D"/>
    <w:rsid w:val="00890B24"/>
    <w:rsid w:val="008B2978"/>
    <w:rsid w:val="008B5DE1"/>
    <w:rsid w:val="008C44D5"/>
    <w:rsid w:val="008D3B55"/>
    <w:rsid w:val="008D7117"/>
    <w:rsid w:val="00961478"/>
    <w:rsid w:val="00991574"/>
    <w:rsid w:val="009A7416"/>
    <w:rsid w:val="009E5897"/>
    <w:rsid w:val="009F2A35"/>
    <w:rsid w:val="00A001F0"/>
    <w:rsid w:val="00A01BA4"/>
    <w:rsid w:val="00A07860"/>
    <w:rsid w:val="00A514EB"/>
    <w:rsid w:val="00A55EE4"/>
    <w:rsid w:val="00A6694C"/>
    <w:rsid w:val="00A91C3D"/>
    <w:rsid w:val="00A937CE"/>
    <w:rsid w:val="00AE491E"/>
    <w:rsid w:val="00AF52F7"/>
    <w:rsid w:val="00B05BC0"/>
    <w:rsid w:val="00B42F4D"/>
    <w:rsid w:val="00B44C9A"/>
    <w:rsid w:val="00B51555"/>
    <w:rsid w:val="00B6380C"/>
    <w:rsid w:val="00B743EC"/>
    <w:rsid w:val="00B91700"/>
    <w:rsid w:val="00BB402B"/>
    <w:rsid w:val="00BC45D1"/>
    <w:rsid w:val="00BE3283"/>
    <w:rsid w:val="00C40226"/>
    <w:rsid w:val="00C55E29"/>
    <w:rsid w:val="00C71837"/>
    <w:rsid w:val="00C921FA"/>
    <w:rsid w:val="00CB6439"/>
    <w:rsid w:val="00CC7676"/>
    <w:rsid w:val="00CE3AED"/>
    <w:rsid w:val="00D25797"/>
    <w:rsid w:val="00D90224"/>
    <w:rsid w:val="00DC5608"/>
    <w:rsid w:val="00E2544C"/>
    <w:rsid w:val="00E27E6A"/>
    <w:rsid w:val="00E505ED"/>
    <w:rsid w:val="00E50DE9"/>
    <w:rsid w:val="00E866E5"/>
    <w:rsid w:val="00EB1833"/>
    <w:rsid w:val="00ED1555"/>
    <w:rsid w:val="00EE6DAF"/>
    <w:rsid w:val="00F4145D"/>
    <w:rsid w:val="00F8590A"/>
    <w:rsid w:val="00FA0893"/>
    <w:rsid w:val="00FB12DF"/>
    <w:rsid w:val="00FE74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C0"/>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14"/>
      </w:numPr>
      <w:spacing w:after="0" w:line="240" w:lineRule="auto"/>
      <w:contextualSpacing/>
    </w:pPr>
    <w:rPr>
      <w:rFonts w:ascii="Times New Roman" w:eastAsia="Times New Roman" w:hAnsi="Times New Roman" w:cs="Times New Roman"/>
      <w:sz w:val="24"/>
      <w:szCs w:val="24"/>
    </w:rPr>
  </w:style>
  <w:style w:type="paragraph" w:styleId="ListParagraph">
    <w:name w:val="List Paragraph"/>
    <w:basedOn w:val="Normal"/>
    <w:uiPriority w:val="34"/>
    <w:qFormat/>
    <w:rsid w:val="005D7425"/>
    <w:pPr>
      <w:ind w:left="720"/>
      <w:contextualSpacing/>
    </w:pPr>
  </w:style>
  <w:style w:type="paragraph" w:styleId="NormalWeb">
    <w:name w:val="Normal (Web)"/>
    <w:basedOn w:val="Normal"/>
    <w:uiPriority w:val="99"/>
    <w:semiHidden/>
    <w:unhideWhenUsed/>
    <w:rsid w:val="00FA08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48"/>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03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84"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2017-04-28T04:03:00Z</cp:lastPrinted>
  <dcterms:created xsi:type="dcterms:W3CDTF">2017-05-04T08:29:00Z</dcterms:created>
  <dcterms:modified xsi:type="dcterms:W3CDTF">2017-05-04T08:29:00Z</dcterms:modified>
</cp:coreProperties>
</file>